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580566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41917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978660"/>
                  <wp:effectExtent l="0" t="0" r="0" b="0"/>
                  <wp:docPr id="1878240044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284262" name="019ef066-171f-79a8-bff0-08440bcc19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513402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071254" name="019eef05-9ab3-7cd0-adff-cb3acc87538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849625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827092" name="019eef27-a90f-7676-b8ed-534aeb168b7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0712433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636194" name="019eeea0-b0b5-701a-b524-008bc7d1f2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23237628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06987" name="019eeee9-c48e-795c-b46b-261b2e230bc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91644079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568517" name="019eef06-7689-7d15-a174-949cbb51be7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91124917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509831" name="019eeeb7-b3e6-7dc3-a968-57c2100b99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52312122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62556" name="019eeeec-54dd-7476-b40c-085f6e3c133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86629232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402853" name="019eef09-2a04-796f-a93e-5a080ef7de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75638919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294322" name="019eef16-4072-7c9b-96fc-b40ad136b0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26048207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666051" name="019eef26-62d4-7bef-84ee-05dcc147fe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166064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604465" name="019eef35-ecec-7a49-845b-4cbc69ad62a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09433270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3748" name="019eef45-5212-7c23-b6a1-22f14b725b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68038037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98933" name="019eef63-676c-72d2-8ffe-5cf8b76329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27606450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800815" name="019eeea3-a393-78a8-af95-24ca8a93344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842188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316412" name="019eeea6-4664-71c4-80ad-5ff3056327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150855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730295" name="019eeeaf-3c13-7728-8d45-05517d285a0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908998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28826" name="019eeeb8-9de6-7859-a3a5-ae1aeb6ee7e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372564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342998" name="019eeeec-ff13-734d-884b-416d16d5e49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27135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472457" name="019eef09-c2fc-77f9-bcc1-82d6db381db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Wohnzimmer/Esszimmer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893285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1426" name="019eef17-7687-775b-8092-8b39cd7231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058913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87262" name="019eef27-24c2-7daa-8245-52049a173b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03029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03649" name="019eef36-9615-7ddd-923d-ec1edc850ec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548726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26103" name="019eef46-6846-766c-a3b8-2c1e9b1ebeb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041886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848041" name="019eef4b-44e5-76e3-8505-94f0406809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322312" name="019eeea7-faf8-7c16-a8e7-3e127dc65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05392" name="019eeea7-faf8-7c16-a8e7-3e127dc656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6863871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503136" name="019eeeea-b038-72be-9ef5-58d9e25eee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32793816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816404" name="019eef07-382d-7d4b-8d6b-5330092243d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Duschkabine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8835912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782322" name="019eef47-615a-7c80-8b24-9537a43a401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6136887" name="019eeefe-b04f-7fda-a914-843c122014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911889" name="019eeefe-b04f-7fda-a914-843c1220143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Gusseisen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Heizkörper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840197" name="019eef02-ebc9-7bc5-82ca-f32993e11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285505" name="019eef02-ebc9-7bc5-82ca-f32993e116b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Asbest Schnurr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457987" name="019eef04-3764-75af-a861-18fea4f76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428260" name="019eef04-3764-75af-a861-18fea4f762e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036357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15559" name="019eef2b-1ecd-713a-9af0-950e298f029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Geschoss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97179521" name="019eef37-40f2-7707-9177-b8b1ad7e3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5108" name="019eef37-40f2-7707-9177-b8b1ad7e3bd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23686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913558" name="019eef43-8323-7e24-9f0b-baebf0ca744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8228" name="019eef4c-51b1-7901-93c6-afd98ac8d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32859" name="019eef4c-51b1-7901-93c6-afd98ac8ddc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2944702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415585" name="019eef54-8843-79d6-98cd-ab8aae139bc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900056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379518" name="019eef55-8b0a-77d7-a4a3-68a3cd61d4a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03688520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885972" name="019eeea2-3eb9-7ae9-a4d9-1c2c790f0d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5838046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86653" name="019eeea4-e995-7b3e-976e-13b3c9d5688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94435114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884733" name="019eeeae-78c3-7949-abfe-97768aa8ba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60053636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394886" name="019eef4a-a98c-7320-996d-6ea2445ece6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95224639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907086" name="019eef28-5959-7056-8702-27db12927bd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